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3008706" name="8badde20-b0a7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1838721" name="8badde20-b0a7-11f0-9c01-4173ae347fc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0239172" name="588bb2f0-b0a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9411455" name="588bb2f0-b0a8-11f0-9c01-4173ae347fc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42774" name="70240b10-b0a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7970162" name="70240b10-b0a8-11f0-9c01-4173ae347fc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2107390" name="b9fc4f40-b0a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54678" name="b9fc4f40-b0a8-11f0-9c01-4173ae347fc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2705992" name="efff5dd0-b0a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3092032" name="efff5dd0-b0a8-11f0-9c01-4173ae347fc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/ 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03553387" name="32fe17c0-b0a9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6053199" name="32fe17c0-b0a9-11f0-9c01-4173ae347fc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64658694" name="61bf6460-b0a9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0853833" name="61bf6460-b0a9-11f0-9c01-4173ae347fc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9914593" name="86e372e0-b0a9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9401709" name="86e372e0-b0a9-11f0-9c01-4173ae347fc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3706792" name="b5004220-b0a9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412286" name="b5004220-b0a9-11f0-9c01-4173ae347fc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/ 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1802327" name="ab76ef40-b0ab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5162891" name="ab76ef40-b0ab-11f0-9c01-4173ae347fc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9296490" name="32b1c520-b0ac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3879734" name="32b1c520-b0ac-11f0-9c01-4173ae347fc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/ 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90883480" name="43ac3c70-b0ac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9907488" name="43ac3c70-b0ac-11f0-9c01-4173ae347fc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/ 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2579210" name="61e66d00-b0ac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1415903" name="61e66d00-b0ac-11f0-9c01-4173ae347fc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4805763" name="992c5bd0-b0ac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7712606" name="992c5bd0-b0ac-11f0-9c01-4173ae347fc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28614304" name="1006fe9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3624655" name="1006fe90-b0ad-11f0-9c01-4173ae347fc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5654140" name="3af1a0b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8948436" name="3af1a0b0-b0ad-11f0-9c01-4173ae347fc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9066773" name="82ee953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104888" name="82ee9530-b0ad-11f0-9c01-4173ae347fc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0551027" name="b508349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6109747" name="b5083490-b0ad-11f0-9c01-4173ae347fc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99923393" name="f5979c30-b0ad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9326394" name="f5979c30-b0ad-11f0-9c01-4173ae347fc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4837519" name="0a23ecd0-b0ae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6369325" name="0a23ecd0-b0ae-11f0-9c01-4173ae347fc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OG -EG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03464869" name="71c661b0-b0ae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4630163" name="71c661b0-b0ae-11f0-9c01-4173ae347fc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Lavabo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4541814" name="8d166aa0-b0ae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34393" name="8d166aa0-b0ae-11f0-9c01-4173ae347fc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1883458" name="1e1a70a0-b0af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2886001" name="1e1a70a0-b0af-11f0-9c01-4173ae347fc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14835387" name="2ec197d0-b0af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3414003" name="2ec197d0-b0af-11f0-9c01-4173ae347fc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7047956" name="6b955700-b0af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3790632" name="6b955700-b0af-11f0-9c01-4173ae347fc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1427301" name="7c36d8e0-b0af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0166753" name="7c36d8e0-b0af-11f0-9c01-4173ae347fc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Nachtspeicherofen </w:t>
            </w:r>
          </w:p>
        </w:tc>
        <w:tc>
          <w:p>
            <w:pPr>
              <w:spacing w:before="0" w:after="0" w:line="240" w:lineRule="auto"/>
            </w:pPr>
            <w:r>
              <w:t>Nachtspeicherofen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46794030" name="dc254c90-b0b0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4071423" name="dc254c90-b0b0-11f0-9c01-4173ae347fc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2513560" name="4891a590-b0b1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5765969" name="4891a590-b0b1-11f0-9c01-4173ae347fc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Labor / WC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57370611" name="ddb56d00-b0b1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4117349" name="ddb56d00-b0b1-11f0-9c01-4173ae347fca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Labor / WC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02276195" name="f624c430-b0b1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8031646" name="f624c430-b0b1-11f0-9c01-4173ae347fca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Labor / WC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12558574" name="1042b5c0-b0b2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5354177" name="1042b5c0-b0b2-11f0-9c01-4173ae347fca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Labor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8501029" name="55d8e370-b0b2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145233" name="55d8e370-b0b2-11f0-9c01-4173ae347fca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alle 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4140623" name="1855716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0242663" name="18557160-b0b4-11f0-9c01-4173ae347fca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alle 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94516892" name="2d0f139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5499683" name="2d0f1390-b0b4-11f0-9c01-4173ae347fca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8137219" name="4487d5c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7186342" name="4487d5c0-b0b4-11f0-9c01-4173ae347fca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4801804" name="97f1bf5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4935008" name="97f1bf50-b0b4-11f0-9c01-4173ae347fca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Pausenraum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7105262" name="f7c48a20-b0b4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437310" name="f7c48a20-b0b4-11f0-9c01-4173ae347fca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VM-38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Waschtrog </w:t>
            </w:r>
          </w:p>
        </w:tc>
        <w:tc>
          <w:p>
            <w:pPr>
              <w:spacing w:before="0" w:after="0" w:line="240" w:lineRule="auto"/>
            </w:pPr>
            <w:r>
              <w:t>Waschtrog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2163464" name="b793a0c0-b0b5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0550632" name="b793a0c0-b0b5-11f0-9c01-4173ae347fca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VM-39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87487048" name="edfe4ac0-b0b5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9675759" name="edfe4ac0-b0b5-11f0-9c01-4173ae347fca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VM-40</w:t>
            </w:r>
          </w:p>
        </w:tc>
        <w:tc>
          <w:p>
            <w:pPr>
              <w:spacing w:before="0" w:after="0" w:line="240" w:lineRule="auto"/>
            </w:pPr>
            <w:r>
              <w:t>Waschküche / 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68088416" name="74ebeb00-b0b6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2188432" name="74ebeb00-b0b6-11f0-9c01-4173ae347fca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VM-41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6799633" name="8b8ac7f0-b0b6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096236" name="8b8ac7f0-b0b6-11f0-9c01-4173ae347fca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VM-42</w:t>
            </w:r>
          </w:p>
        </w:tc>
        <w:tc>
          <w:p>
            <w:pPr>
              <w:spacing w:before="0" w:after="0" w:line="240" w:lineRule="auto"/>
            </w:pPr>
            <w:r>
              <w:t>Waschküche / 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84231079" name="aa1f9ba0-b0b6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052837" name="aa1f9ba0-b0b6-11f0-9c01-4173ae347fca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VM-43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52146354" name="3de5cee0-b0b7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2374255" name="3de5cee0-b0b7-11f0-9c01-4173ae347fca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VM-44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08993759" name="6982aa00-b0b7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9972304" name="6982aa00-b0b7-11f0-9c01-4173ae347fca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VM-45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Holzofen </w:t>
            </w:r>
          </w:p>
        </w:tc>
        <w:tc>
          <w:p>
            <w:pPr>
              <w:spacing w:before="0" w:after="0" w:line="240" w:lineRule="auto"/>
            </w:pPr>
            <w:r>
              <w:t>Holzofen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6230066" name="9a12ea40-b0b7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3466662" name="9a12ea40-b0b7-11f0-9c01-4173ae347fca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VM-46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2549571" name="54b403c0-b0b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4244245" name="54b403c0-b0b8-11f0-9c01-4173ae347fca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VM-47</w:t>
            </w:r>
          </w:p>
        </w:tc>
        <w:tc>
          <w:p>
            <w:pPr>
              <w:spacing w:before="0" w:after="0" w:line="240" w:lineRule="auto"/>
            </w:pPr>
            <w:r>
              <w:t>Sockelputz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Sockel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2701585" name="d2cfcc30-b0b8-11f0-9c01-4173ae347f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5778379" name="d2cfcc30-b0b8-11f0-9c01-4173ae347fca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5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Winikerstrasse 6, 8610 Uster</w:t>
          </w:r>
        </w:p>
        <w:p>
          <w:pPr>
            <w:spacing w:before="0" w:after="0"/>
          </w:pPr>
          <w:r>
            <w:t>522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footer.xml" Type="http://schemas.openxmlformats.org/officeDocument/2006/relationships/footer" Id="rId5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